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F17AC2" w:rsidRPr="008A3AE8" w:rsidRDefault="00F17AC2" w:rsidP="00F17A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74-7-8/361</w:t>
      </w:r>
    </w:p>
    <w:p w:rsidR="00F17AC2" w:rsidRPr="00C23241" w:rsidRDefault="00F17AC2" w:rsidP="00F17A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EC4D42">
        <w:rPr>
          <w:rFonts w:ascii="Times New Roman" w:hAnsi="Times New Roman"/>
          <w:b/>
          <w:bCs/>
          <w:sz w:val="28"/>
          <w:szCs w:val="28"/>
          <w:lang w:val="uk-UA"/>
        </w:rPr>
        <w:t>Маринич</w:t>
      </w:r>
      <w:proofErr w:type="spellEnd"/>
      <w:r w:rsidR="00EC4D42">
        <w:rPr>
          <w:rFonts w:ascii="Times New Roman" w:hAnsi="Times New Roman"/>
          <w:b/>
          <w:bCs/>
          <w:sz w:val="28"/>
          <w:szCs w:val="28"/>
          <w:lang w:val="uk-UA"/>
        </w:rPr>
        <w:t xml:space="preserve"> А.Л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F17AC2" w:rsidRDefault="001A4C7A" w:rsidP="00F17AC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17AC2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</w:t>
      </w:r>
      <w:proofErr w:type="spellStart"/>
      <w:r w:rsidRPr="00F17AC2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EC4D42" w:rsidRPr="00F17AC2">
        <w:rPr>
          <w:rFonts w:ascii="Times New Roman" w:hAnsi="Times New Roman"/>
          <w:bCs/>
          <w:sz w:val="28"/>
          <w:szCs w:val="28"/>
          <w:lang w:val="uk-UA"/>
        </w:rPr>
        <w:t>Маринич</w:t>
      </w:r>
      <w:proofErr w:type="spellEnd"/>
      <w:r w:rsidR="00EC4D42" w:rsidRPr="00F17AC2">
        <w:rPr>
          <w:rFonts w:ascii="Times New Roman" w:hAnsi="Times New Roman"/>
          <w:bCs/>
          <w:sz w:val="28"/>
          <w:szCs w:val="28"/>
          <w:lang w:val="uk-UA"/>
        </w:rPr>
        <w:t xml:space="preserve"> Аліни Леонідівни</w:t>
      </w:r>
      <w:r w:rsidRPr="00F17A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17AC2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 w:rsidRPr="00F17AC2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F17AC2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F17AC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F17AC2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</w:t>
      </w:r>
      <w:r w:rsidR="00B52E0B" w:rsidRPr="00F17AC2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Pr="00F17AC2"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F17AC2" w:rsidRPr="00F17AC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  <w:r w:rsidRPr="00F17A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1A4C7A" w:rsidRPr="00F17AC2" w:rsidRDefault="001A4C7A" w:rsidP="00F17AC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Pr="00F17AC2" w:rsidRDefault="001A4C7A" w:rsidP="00F17AC2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F17AC2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F17AC2" w:rsidRDefault="001A4C7A" w:rsidP="00F17A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F17AC2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Pr="00F17AC2"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 w:rsidRPr="00F17AC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F17AC2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EC4D42" w:rsidRPr="00F17AC2">
        <w:rPr>
          <w:rFonts w:ascii="Times New Roman" w:hAnsi="Times New Roman"/>
          <w:bCs/>
          <w:sz w:val="28"/>
          <w:szCs w:val="28"/>
          <w:lang w:val="uk-UA"/>
        </w:rPr>
        <w:t>Маринич</w:t>
      </w:r>
      <w:proofErr w:type="spellEnd"/>
      <w:r w:rsidR="00EC4D42" w:rsidRPr="00F17AC2">
        <w:rPr>
          <w:rFonts w:ascii="Times New Roman" w:hAnsi="Times New Roman"/>
          <w:bCs/>
          <w:sz w:val="28"/>
          <w:szCs w:val="28"/>
          <w:lang w:val="uk-UA"/>
        </w:rPr>
        <w:t xml:space="preserve"> Аліні Леонідівні</w:t>
      </w:r>
      <w:r w:rsidRPr="00F17AC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17AC2">
        <w:rPr>
          <w:rFonts w:ascii="Times New Roman" w:hAnsi="Times New Roman"/>
          <w:bCs/>
          <w:sz w:val="28"/>
          <w:szCs w:val="28"/>
          <w:lang w:val="uk-UA"/>
        </w:rPr>
        <w:t>загальною площею 0,</w:t>
      </w:r>
      <w:r w:rsidR="00EC4D42" w:rsidRPr="00F17AC2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EC0899" w:rsidRPr="00F17AC2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F17AC2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для будівництва і обслуговування житлового будинку, господарських будівель і споруд – 0,</w:t>
      </w:r>
      <w:r w:rsidR="00EC4D42" w:rsidRPr="00F17AC2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EC0899" w:rsidRPr="00F17AC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F17AC2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 w:rsidRPr="00F17AC2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CA152D" w:rsidRPr="00F17A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4B1F" w:rsidRPr="00F17AC2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 w:rsidRPr="00F17A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 w:rsidRPr="00F17AC2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EC4D42" w:rsidRPr="00F17AC2">
        <w:rPr>
          <w:rFonts w:ascii="Times New Roman" w:hAnsi="Times New Roman"/>
          <w:bCs/>
          <w:sz w:val="28"/>
          <w:szCs w:val="28"/>
          <w:lang w:val="uk-UA"/>
        </w:rPr>
        <w:t>П.Тичини,30</w:t>
      </w:r>
      <w:r w:rsidR="00261874" w:rsidRPr="00F17AC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840AF" w:rsidRPr="00F17A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 w:rsidRPr="00F17AC2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 w:rsidRPr="00F17AC2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 w:rsidRPr="00F17A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17AC2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Pr="00F17AC2" w:rsidRDefault="001A4C7A" w:rsidP="00F17A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F17AC2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256734" w:rsidRPr="00F17AC2">
        <w:rPr>
          <w:sz w:val="28"/>
          <w:szCs w:val="28"/>
          <w:lang w:val="uk-UA"/>
        </w:rPr>
        <w:t xml:space="preserve"> </w:t>
      </w:r>
      <w:proofErr w:type="spellStart"/>
      <w:r w:rsidR="00EC4D42" w:rsidRPr="00F17AC2">
        <w:rPr>
          <w:rFonts w:ascii="Times New Roman" w:hAnsi="Times New Roman"/>
          <w:bCs/>
          <w:sz w:val="28"/>
          <w:szCs w:val="28"/>
          <w:lang w:val="uk-UA"/>
        </w:rPr>
        <w:t>Маринич</w:t>
      </w:r>
      <w:proofErr w:type="spellEnd"/>
      <w:r w:rsidR="00EC4D42" w:rsidRPr="00F17AC2">
        <w:rPr>
          <w:rFonts w:ascii="Times New Roman" w:hAnsi="Times New Roman"/>
          <w:bCs/>
          <w:sz w:val="28"/>
          <w:szCs w:val="28"/>
          <w:lang w:val="uk-UA"/>
        </w:rPr>
        <w:t xml:space="preserve"> А.Л</w:t>
      </w:r>
      <w:r w:rsidR="00256734" w:rsidRPr="00F17AC2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F17AC2"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F17AC2" w:rsidRDefault="001A4C7A" w:rsidP="00F17A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F17AC2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F17AC2" w:rsidRDefault="001A4C7A" w:rsidP="00F17AC2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F17AC2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F17AC2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17AC2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F17AC2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F17AC2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F17AC2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F17AC2" w:rsidRDefault="0087494E" w:rsidP="00F17AC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52E0B" w:rsidRPr="009A759D" w:rsidRDefault="001A4C7A" w:rsidP="00F17AC2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bookmarkStart w:id="0" w:name="_GoBack"/>
      <w:r w:rsidRPr="009A759D">
        <w:rPr>
          <w:b/>
          <w:sz w:val="28"/>
          <w:szCs w:val="28"/>
        </w:rPr>
        <w:t>Міський  голова                                    С.Волинський</w:t>
      </w:r>
    </w:p>
    <w:bookmarkEnd w:id="0"/>
    <w:p w:rsidR="00C23241" w:rsidRPr="009A759D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C23241" w:rsidRPr="009A759D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840AF"/>
    <w:rsid w:val="00096434"/>
    <w:rsid w:val="00122A65"/>
    <w:rsid w:val="001A4C7A"/>
    <w:rsid w:val="001F46B0"/>
    <w:rsid w:val="00256734"/>
    <w:rsid w:val="00261874"/>
    <w:rsid w:val="00297B13"/>
    <w:rsid w:val="00317446"/>
    <w:rsid w:val="00385534"/>
    <w:rsid w:val="00402717"/>
    <w:rsid w:val="005A0493"/>
    <w:rsid w:val="00606D34"/>
    <w:rsid w:val="006F5B6A"/>
    <w:rsid w:val="007409EB"/>
    <w:rsid w:val="00773856"/>
    <w:rsid w:val="007A0232"/>
    <w:rsid w:val="0081342E"/>
    <w:rsid w:val="00870D21"/>
    <w:rsid w:val="0087494E"/>
    <w:rsid w:val="008A3AE8"/>
    <w:rsid w:val="008D6670"/>
    <w:rsid w:val="00956534"/>
    <w:rsid w:val="009A759D"/>
    <w:rsid w:val="00B31307"/>
    <w:rsid w:val="00B52E0B"/>
    <w:rsid w:val="00BF4B1F"/>
    <w:rsid w:val="00C227D5"/>
    <w:rsid w:val="00C23241"/>
    <w:rsid w:val="00C36CA8"/>
    <w:rsid w:val="00CA152D"/>
    <w:rsid w:val="00D87CE5"/>
    <w:rsid w:val="00DB10AC"/>
    <w:rsid w:val="00EC0899"/>
    <w:rsid w:val="00EC4D42"/>
    <w:rsid w:val="00F05318"/>
    <w:rsid w:val="00F17AC2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46B31-9085-4762-91CD-46767FE52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2021-02-17T07:40:00Z</cp:lastPrinted>
  <dcterms:created xsi:type="dcterms:W3CDTF">2021-02-12T07:28:00Z</dcterms:created>
  <dcterms:modified xsi:type="dcterms:W3CDTF">2021-03-15T06:36:00Z</dcterms:modified>
</cp:coreProperties>
</file>